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1671169" name="8badde20-b0a7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8965531" name="8badde20-b0a7-11f0-9c01-4173ae347fc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0063845" name="588bb2f0-b0a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0922423" name="588bb2f0-b0a8-11f0-9c01-4173ae347fc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407825" name="70240b10-b0a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4865705" name="70240b10-b0a8-11f0-9c01-4173ae347fc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3661534" name="b9fc4f40-b0a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1950315" name="b9fc4f40-b0a8-11f0-9c01-4173ae347fc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0137297" name="efff5dd0-b0a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5556963" name="efff5dd0-b0a8-11f0-9c01-4173ae347fc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3925824" name="32fe17c0-b0a9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5733004" name="32fe17c0-b0a9-11f0-9c01-4173ae347fc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700302" name="61bf6460-b0a9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9126975" name="61bf6460-b0a9-11f0-9c01-4173ae347fc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37410777" name="86e372e0-b0a9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2234750" name="86e372e0-b0a9-11f0-9c01-4173ae347fc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2693951" name="b5004220-b0a9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1127884" name="b5004220-b0a9-11f0-9c01-4173ae347fc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 / 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1719653" name="ab76ef40-b0ab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6513059" name="ab76ef40-b0ab-11f0-9c01-4173ae347fc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1792023" name="32b1c520-b0ac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9292131" name="32b1c520-b0ac-11f0-9c01-4173ae347fc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/ 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4127220" name="43ac3c70-b0ac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678418" name="43ac3c70-b0ac-11f0-9c01-4173ae347fc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/ 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4008763" name="61e66d00-b0ac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4745452" name="61e66d00-b0ac-11f0-9c01-4173ae347fc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220010" name="992c5bd0-b0ac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6635510" name="992c5bd0-b0ac-11f0-9c01-4173ae347fc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3296782" name="1006fe90-b0ad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4202954" name="1006fe90-b0ad-11f0-9c01-4173ae347fc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8580897" name="3af1a0b0-b0ad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2018950" name="3af1a0b0-b0ad-11f0-9c01-4173ae347fc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50535463" name="82ee9530-b0ad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8224740" name="82ee9530-b0ad-11f0-9c01-4173ae347fc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5820713" name="b5083490-b0ad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9070748" name="b5083490-b0ad-11f0-9c01-4173ae347fc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1456612" name="f5979c30-b0ad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25425" name="f5979c30-b0ad-11f0-9c01-4173ae347fc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943663" name="0a23ecd0-b0ae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9380597" name="0a23ecd0-b0ae-11f0-9c01-4173ae347fc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OG -EG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5909272" name="71c661b0-b0ae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5398303" name="71c661b0-b0ae-11f0-9c01-4173ae347fc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Lavabo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90472187" name="8d166aa0-b0ae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5187588" name="8d166aa0-b0ae-11f0-9c01-4173ae347fc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1619167" name="1e1a70a0-b0af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8238016" name="1e1a70a0-b0af-11f0-9c01-4173ae347fc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4263571" name="2ec197d0-b0af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179187" name="2ec197d0-b0af-11f0-9c01-4173ae347fc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6320915" name="6b955700-b0af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4681618" name="6b955700-b0af-11f0-9c01-4173ae347fc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1803773" name="7c36d8e0-b0af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6657847" name="7c36d8e0-b0af-11f0-9c01-4173ae347fc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Nachtspeicherofen </w:t>
            </w:r>
          </w:p>
        </w:tc>
        <w:tc>
          <w:p>
            <w:pPr>
              <w:spacing w:before="0" w:after="0" w:line="240" w:lineRule="auto"/>
            </w:pPr>
            <w:r>
              <w:t>Nachtspeicherofen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6005591" name="dc254c90-b0b0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9223178" name="dc254c90-b0b0-11f0-9c01-4173ae347fca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84146210" name="4891a590-b0b1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6072654" name="4891a590-b0b1-11f0-9c01-4173ae347fca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Labor / WC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5456464" name="ddb56d00-b0b1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6850172" name="ddb56d00-b0b1-11f0-9c01-4173ae347fca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Labor / WC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7690190" name="f624c430-b0b1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6856344" name="f624c430-b0b1-11f0-9c01-4173ae347fca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Labor / WC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27104884" name="1042b5c0-b0b2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577161" name="1042b5c0-b0b2-11f0-9c01-4173ae347fca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Labor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4294228" name="55d8e370-b0b2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743695" name="55d8e370-b0b2-11f0-9c01-4173ae347fca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alle 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4207482" name="18557160-b0b4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9971493" name="18557160-b0b4-11f0-9c01-4173ae347fca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alle 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2250319" name="2d0f1390-b0b4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7297061" name="2d0f1390-b0b4-11f0-9c01-4173ae347fca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5846129" name="4487d5c0-b0b4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3923907" name="4487d5c0-b0b4-11f0-9c01-4173ae347fca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2335235" name="97f1bf50-b0b4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5149944" name="97f1bf50-b0b4-11f0-9c01-4173ae347fca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Pausenraum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1006317" name="f7c48a20-b0b4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6318752" name="f7c48a20-b0b4-11f0-9c01-4173ae347fca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VM-38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Waschtrog </w:t>
            </w:r>
          </w:p>
        </w:tc>
        <w:tc>
          <w:p>
            <w:pPr>
              <w:spacing w:before="0" w:after="0" w:line="240" w:lineRule="auto"/>
            </w:pPr>
            <w:r>
              <w:t>Waschtrog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80389857" name="b793a0c0-b0b5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2836917" name="b793a0c0-b0b5-11f0-9c01-4173ae347fca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0102748" name="edfe4ac0-b0b5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7359273" name="edfe4ac0-b0b5-11f0-9c01-4173ae347fca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VM-40</w:t>
            </w:r>
          </w:p>
        </w:tc>
        <w:tc>
          <w:p>
            <w:pPr>
              <w:spacing w:before="0" w:after="0" w:line="240" w:lineRule="auto"/>
            </w:pPr>
            <w:r>
              <w:t>Waschküche / 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44452265" name="74ebeb00-b0b6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7012038" name="74ebeb00-b0b6-11f0-9c01-4173ae347fca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VM-41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1319798" name="8b8ac7f0-b0b6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0950538" name="8b8ac7f0-b0b6-11f0-9c01-4173ae347fca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VM-42</w:t>
            </w:r>
          </w:p>
        </w:tc>
        <w:tc>
          <w:p>
            <w:pPr>
              <w:spacing w:before="0" w:after="0" w:line="240" w:lineRule="auto"/>
            </w:pPr>
            <w:r>
              <w:t>Waschküche / 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4491562" name="aa1f9ba0-b0b6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4191033" name="aa1f9ba0-b0b6-11f0-9c01-4173ae347fca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VM-43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84894035" name="3de5cee0-b0b7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9622740" name="3de5cee0-b0b7-11f0-9c01-4173ae347fca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VM-44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21749413" name="6982aa00-b0b7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0109679" name="6982aa00-b0b7-11f0-9c01-4173ae347fca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VM-45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Holzofen </w:t>
            </w:r>
          </w:p>
        </w:tc>
        <w:tc>
          <w:p>
            <w:pPr>
              <w:spacing w:before="0" w:after="0" w:line="240" w:lineRule="auto"/>
            </w:pPr>
            <w:r>
              <w:t>Holzofen </w:t>
            </w:r>
          </w:p>
        </w:tc>
        <w:tc>
          <w:p>
            <w:pPr>
              <w:spacing w:before="0" w:after="0" w:line="240" w:lineRule="auto"/>
            </w:pPr>
            <w:r>
              <w:t>Asbestschnüre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70225942" name="9a12ea40-b0b7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55210" name="9a12ea40-b0b7-11f0-9c01-4173ae347fca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VM-46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9652304" name="54b403c0-b0b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3262588" name="54b403c0-b0b8-11f0-9c01-4173ae347fca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VM-47</w:t>
            </w:r>
          </w:p>
        </w:tc>
        <w:tc>
          <w:p>
            <w:pPr>
              <w:spacing w:before="0" w:after="0" w:line="240" w:lineRule="auto"/>
            </w:pPr>
            <w:r>
              <w:t>Sockelputz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Sockel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2655303" name="d2cfcc30-b0b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3951561" name="d2cfcc30-b0b8-11f0-9c01-4173ae347fca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5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Winikerstrasse 6, 8610 Uster</w:t>
          </w:r>
        </w:p>
        <w:p>
          <w:pPr>
            <w:spacing w:before="0" w:after="0"/>
          </w:pPr>
          <w:r>
            <w:t>522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footer.xml" Type="http://schemas.openxmlformats.org/officeDocument/2006/relationships/footer" Id="rId51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